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7E2F" w14:textId="769C6CC5" w:rsidR="00583EA0" w:rsidRDefault="00F16E1D" w:rsidP="00D30CC2">
      <w:pPr>
        <w:pStyle w:val="Bijlageondertitel"/>
        <w:numPr>
          <w:ilvl w:val="0"/>
          <w:numId w:val="0"/>
        </w:numPr>
        <w:spacing w:after="240"/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FF54C4">
        <w:t>5</w:t>
      </w:r>
      <w:r w:rsidR="00402DB5">
        <w:t xml:space="preserve"> </w:t>
      </w:r>
      <w:r>
        <w:t xml:space="preserve">– </w:t>
      </w:r>
      <w:r w:rsidR="00583EA0">
        <w:t>Modelformulier referentie</w:t>
      </w:r>
      <w:r w:rsidR="00297FBE">
        <w:t>project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F67FFA">
        <w:br/>
      </w:r>
      <w:r w:rsidR="00F67FFA" w:rsidRPr="00F67FFA">
        <w:rPr>
          <w:highlight w:val="yellow"/>
        </w:rPr>
        <w:t>(Versie 2)</w:t>
      </w:r>
      <w:r w:rsidR="00F67FFA">
        <w:t xml:space="preserve"> </w:t>
      </w:r>
      <w:r w:rsidR="00566715" w:rsidRPr="00C50304">
        <w:rPr>
          <w:highlight w:val="yellow"/>
        </w:rPr>
        <w:t>2022</w:t>
      </w:r>
      <w:r w:rsidR="00C50304" w:rsidRPr="00C50304">
        <w:rPr>
          <w:highlight w:val="yellow"/>
        </w:rPr>
        <w:t>1</w:t>
      </w:r>
      <w:r w:rsidR="00C50304" w:rsidRPr="008C3D7D">
        <w:rPr>
          <w:highlight w:val="yellow"/>
        </w:rPr>
        <w:t>0</w:t>
      </w:r>
      <w:r w:rsidR="008C3D7D" w:rsidRPr="008C3D7D">
        <w:rPr>
          <w:highlight w:val="yellow"/>
        </w:rPr>
        <w:t>1</w:t>
      </w:r>
      <w:r w:rsidR="00944F2B">
        <w:rPr>
          <w:highlight w:val="yellow"/>
        </w:rPr>
        <w:t>1</w:t>
      </w:r>
    </w:p>
    <w:p w14:paraId="19073742" w14:textId="30354AB3" w:rsidR="00F67FFA" w:rsidRDefault="00583EA0" w:rsidP="00583EA0">
      <w:r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253"/>
        <w:gridCol w:w="4678"/>
      </w:tblGrid>
      <w:tr w:rsidR="00755E81" w14:paraId="1B57DA66" w14:textId="77777777" w:rsidTr="00755E81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6260343" w14:textId="49F4F102" w:rsidR="00755E81" w:rsidRPr="00D30CC2" w:rsidRDefault="00755E81" w:rsidP="00755E81">
            <w:pPr>
              <w:ind w:right="-336"/>
              <w:rPr>
                <w:b/>
                <w:bCs/>
              </w:rPr>
            </w:pPr>
            <w:r w:rsidRPr="00D30CC2">
              <w:rPr>
                <w:b/>
                <w:bCs/>
              </w:rPr>
              <w:t>Inschrijver</w:t>
            </w:r>
          </w:p>
        </w:tc>
      </w:tr>
      <w:tr w:rsidR="00755E81" w14:paraId="5217D151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2D4" w14:textId="65727865" w:rsidR="00755E81" w:rsidRDefault="00755E81">
            <w: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2002C9" w14:textId="3BFD385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Inschrijver</w:t>
            </w:r>
          </w:p>
        </w:tc>
      </w:tr>
      <w:tr w:rsidR="00755E81" w14:paraId="5CE68B92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1C3B" w14:textId="77777777" w:rsidR="00755E81" w:rsidRDefault="00755E81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53DBF73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755E81" w14:paraId="498E49FC" w14:textId="77777777" w:rsidTr="00755E81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D4E8D43" w14:textId="20553452" w:rsidR="00755E81" w:rsidRPr="00D30CC2" w:rsidRDefault="00755E81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755E81" w14:paraId="66DB0A1D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A67A" w14:textId="77777777" w:rsidR="00755E81" w:rsidRDefault="00755E81">
            <w: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3380A5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755E81" w14:paraId="04186675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102" w14:textId="77777777" w:rsidR="00755E81" w:rsidRDefault="00755E81">
            <w: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4C745A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755E81" w14:paraId="51065D14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0A7" w14:textId="6C6C1767" w:rsidR="00755E81" w:rsidRDefault="00755E81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2C5003" w14:textId="09CACBBF" w:rsidR="00755E81" w:rsidRDefault="00755E81"/>
        </w:tc>
      </w:tr>
      <w:tr w:rsidR="00755E81" w14:paraId="2AA99CBB" w14:textId="77777777" w:rsidTr="00755E81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E8E0D85" w14:textId="4A52FE49" w:rsidR="00755E81" w:rsidRPr="00D30CC2" w:rsidRDefault="00755E81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  <w:r>
              <w:rPr>
                <w:b/>
                <w:bCs/>
              </w:rPr>
              <w:t>/referent</w:t>
            </w:r>
          </w:p>
        </w:tc>
      </w:tr>
      <w:tr w:rsidR="00755E81" w14:paraId="2B2FC059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94EB" w14:textId="36BDD0DC" w:rsidR="00755E81" w:rsidRDefault="00755E81">
            <w: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5B5E5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755E81" w14:paraId="5720C11A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A0E6" w14:textId="7BB71530" w:rsidR="00755E81" w:rsidRDefault="00755E81">
            <w: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50718C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755E81" w14:paraId="2726FF8A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FAFB" w14:textId="3E2DBCF7" w:rsidR="00755E81" w:rsidRDefault="00755E81">
            <w: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0233E5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18DA153" w14:textId="77777777" w:rsidR="00755E81" w:rsidRDefault="00755E81">
            <w:pPr>
              <w:rPr>
                <w:highlight w:val="lightGray"/>
              </w:rPr>
            </w:pPr>
          </w:p>
          <w:p w14:paraId="0172AB6C" w14:textId="20384B6D" w:rsidR="00755E81" w:rsidRDefault="00FF2432">
            <w:pPr>
              <w:rPr>
                <w:highlight w:val="lightGray"/>
              </w:rPr>
            </w:pPr>
            <w:r>
              <w:rPr>
                <w:highlight w:val="lightGray"/>
              </w:rPr>
              <w:t>E-mailadres</w:t>
            </w:r>
            <w:r w:rsidR="00755E81">
              <w:rPr>
                <w:highlight w:val="lightGray"/>
              </w:rPr>
              <w:t>:</w:t>
            </w:r>
          </w:p>
        </w:tc>
      </w:tr>
      <w:tr w:rsidR="00755E81" w14:paraId="265C9A6D" w14:textId="77777777" w:rsidTr="00F67FFA">
        <w:trPr>
          <w:cantSplit/>
          <w:trHeight w:val="1099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921091E" w14:textId="77777777" w:rsidR="00755E81" w:rsidRPr="00F67FFA" w:rsidRDefault="00755E81">
            <w:pPr>
              <w:rPr>
                <w:b/>
                <w:bCs/>
                <w:highlight w:val="yellow"/>
              </w:rPr>
            </w:pPr>
            <w:r w:rsidRPr="00F67FFA">
              <w:rPr>
                <w:b/>
                <w:bCs/>
              </w:rPr>
              <w:t>Nadere informatie referentieproject</w:t>
            </w:r>
            <w:r w:rsidR="00FF2432" w:rsidRPr="00F67FFA">
              <w:rPr>
                <w:b/>
                <w:bCs/>
              </w:rPr>
              <w:t xml:space="preserve">: </w:t>
            </w:r>
            <w:r w:rsidR="00FF2432" w:rsidRPr="00F67FFA">
              <w:rPr>
                <w:b/>
                <w:bCs/>
                <w:highlight w:val="yellow"/>
                <w:u w:val="single"/>
              </w:rPr>
              <w:t>Referentie eis 1</w:t>
            </w:r>
            <w:r w:rsidR="00FF2432" w:rsidRPr="00F67FFA">
              <w:rPr>
                <w:b/>
                <w:bCs/>
                <w:highlight w:val="yellow"/>
              </w:rPr>
              <w:t>:</w:t>
            </w:r>
          </w:p>
          <w:p w14:paraId="36884F72" w14:textId="12E56570" w:rsidR="00F67FFA" w:rsidRPr="00F67FFA" w:rsidRDefault="00F67FFA">
            <w:pPr>
              <w:rPr>
                <w:b/>
                <w:bCs/>
                <w:i/>
                <w:iCs/>
                <w:highlight w:val="yellow"/>
              </w:rPr>
            </w:pPr>
            <w:r w:rsidRPr="00F67FFA">
              <w:rPr>
                <w:b/>
                <w:bCs/>
                <w:i/>
                <w:iCs/>
                <w:highlight w:val="yellow"/>
              </w:rPr>
              <w:t xml:space="preserve">De Inschrijver beschikt over ervaring </w:t>
            </w:r>
            <w:proofErr w:type="gramStart"/>
            <w:r w:rsidRPr="00F67FFA">
              <w:rPr>
                <w:b/>
                <w:bCs/>
                <w:i/>
                <w:iCs/>
                <w:highlight w:val="yellow"/>
              </w:rPr>
              <w:t>inzake</w:t>
            </w:r>
            <w:proofErr w:type="gramEnd"/>
            <w:r w:rsidRPr="00F67FFA">
              <w:rPr>
                <w:b/>
                <w:bCs/>
                <w:i/>
                <w:iCs/>
                <w:highlight w:val="yellow"/>
              </w:rPr>
              <w:t xml:space="preserve"> het produceren en leveren van 25.000 stuks rolcontainers (geheel compleet) van 140l of 240 l of een combinatie hiervan, die voldoen aan de NEN-EN 840 norm onder een afroepcontract/ raamovereenkomst.</w:t>
            </w:r>
          </w:p>
        </w:tc>
      </w:tr>
      <w:tr w:rsidR="00755E81" w14:paraId="44DB2ACE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546" w14:textId="77777777" w:rsidR="00755E81" w:rsidRDefault="00755E81" w:rsidP="00297FBE">
            <w: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ACEA6A0" w14:textId="77777777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</w:tc>
      </w:tr>
      <w:tr w:rsidR="00755E81" w14:paraId="7268AFE4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61E8" w14:textId="6E355421" w:rsidR="00755E81" w:rsidRDefault="00755E81">
            <w: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BFD559" w14:textId="3D299050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>Startdatum</w:t>
            </w:r>
          </w:p>
        </w:tc>
      </w:tr>
      <w:tr w:rsidR="00755E81" w14:paraId="04C72F01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22EA" w14:textId="77777777" w:rsidR="00FF2432" w:rsidRDefault="00755E81">
            <w:r>
              <w:t>O</w:t>
            </w:r>
            <w:r w:rsidRPr="00467949">
              <w:t>mvang van de referentie</w:t>
            </w:r>
            <w:r w:rsidR="00FF2432">
              <w:t>project/opdracht</w:t>
            </w:r>
          </w:p>
          <w:p w14:paraId="25B87B8A" w14:textId="10307388" w:rsidR="00755E81" w:rsidRDefault="00FF2432">
            <w:r>
              <w:t>Levering</w:t>
            </w:r>
            <w:r w:rsidR="00755E81">
              <w:t xml:space="preserve"> per contractjaar: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682E5B" w14:textId="2DBB7D2C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Hoeveelheid in </w:t>
            </w:r>
            <w:r w:rsidR="00FF2432">
              <w:rPr>
                <w:highlight w:val="lightGray"/>
              </w:rPr>
              <w:t>stuks</w:t>
            </w:r>
            <w:r>
              <w:rPr>
                <w:highlight w:val="lightGray"/>
              </w:rPr>
              <w:t xml:space="preserve"> per jaar</w:t>
            </w:r>
          </w:p>
        </w:tc>
      </w:tr>
      <w:tr w:rsidR="00755E81" w14:paraId="3FF8D1F7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5C19" w14:textId="5762320C" w:rsidR="00755E81" w:rsidRDefault="00755E81">
            <w: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81E9F3" w14:textId="1C300262" w:rsidR="00755E81" w:rsidRDefault="00755E81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Einddatum </w:t>
            </w:r>
          </w:p>
        </w:tc>
      </w:tr>
      <w:tr w:rsidR="00755E81" w14:paraId="02F1BD2D" w14:textId="77777777" w:rsidTr="00755E8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CC2EB37" w14:textId="290958E5" w:rsidR="00755E81" w:rsidRDefault="00755E81" w:rsidP="00755E81">
            <w: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C66A89" w14:textId="5F8C8112" w:rsidR="00755E81" w:rsidRDefault="00755E81" w:rsidP="00755E81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  <w:tr w:rsidR="00755E81" w14:paraId="2F9646F6" w14:textId="77777777" w:rsidTr="00F67FFA">
        <w:trPr>
          <w:cantSplit/>
          <w:trHeight w:val="1674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BD10" w14:textId="2A2274F3" w:rsidR="00755E81" w:rsidRDefault="00755E81" w:rsidP="00755E81">
            <w:r>
              <w:t>O</w:t>
            </w:r>
            <w:r w:rsidRPr="0002190C">
              <w:t>mschrijving van de dienst en motivering waarom deze referentie relevant is</w:t>
            </w:r>
            <w:r>
              <w:t xml:space="preserve"> m.b.t. de kerncompetentie: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33912E2" w14:textId="38E771E8" w:rsidR="00755E81" w:rsidRDefault="00755E81" w:rsidP="00755E81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</w:tbl>
    <w:p w14:paraId="2193A7CA" w14:textId="38330C4A" w:rsidR="00FF2432" w:rsidRDefault="00FF2432"/>
    <w:p w14:paraId="196B53D8" w14:textId="77777777" w:rsidR="00FF2432" w:rsidRDefault="00FF2432">
      <w:r>
        <w:br w:type="page"/>
      </w:r>
    </w:p>
    <w:p w14:paraId="049A8D80" w14:textId="77777777" w:rsidR="00755E81" w:rsidRDefault="00755E8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253"/>
        <w:gridCol w:w="4678"/>
      </w:tblGrid>
      <w:tr w:rsidR="00FF2432" w14:paraId="13F55182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C37CE62" w14:textId="77777777" w:rsidR="00FF2432" w:rsidRPr="00D30CC2" w:rsidRDefault="00FF2432" w:rsidP="00B41B7B">
            <w:pPr>
              <w:ind w:right="-336"/>
              <w:rPr>
                <w:b/>
                <w:bCs/>
              </w:rPr>
            </w:pPr>
            <w:r w:rsidRPr="00D30CC2">
              <w:rPr>
                <w:b/>
                <w:bCs/>
              </w:rPr>
              <w:t>Inschrijver</w:t>
            </w:r>
          </w:p>
        </w:tc>
      </w:tr>
      <w:tr w:rsidR="00FF2432" w14:paraId="7D391B17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9BC7" w14:textId="77777777" w:rsidR="00FF2432" w:rsidRDefault="00FF2432" w:rsidP="00B41B7B">
            <w: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418F9EE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Inschrijver</w:t>
            </w:r>
          </w:p>
        </w:tc>
      </w:tr>
      <w:tr w:rsidR="00FF2432" w14:paraId="0D864135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3679" w14:textId="77777777" w:rsidR="00FF2432" w:rsidRDefault="00FF2432" w:rsidP="00B41B7B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F236FD5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F2432" w14:paraId="3E40EAC7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280476C" w14:textId="77777777" w:rsidR="00FF2432" w:rsidRPr="00D30CC2" w:rsidRDefault="00FF2432" w:rsidP="00B41B7B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FF2432" w14:paraId="26A8F931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789" w14:textId="77777777" w:rsidR="00FF2432" w:rsidRDefault="00FF2432" w:rsidP="00B41B7B">
            <w: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D72B68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F2432" w14:paraId="7CB222B6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06C" w14:textId="77777777" w:rsidR="00FF2432" w:rsidRDefault="00FF2432" w:rsidP="00B41B7B">
            <w: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1531DFC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F2432" w14:paraId="19A5D979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BF9" w14:textId="77777777" w:rsidR="00FF2432" w:rsidRDefault="00FF2432" w:rsidP="00B41B7B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6E830A" w14:textId="77777777" w:rsidR="00FF2432" w:rsidRDefault="00FF2432" w:rsidP="00B41B7B"/>
        </w:tc>
      </w:tr>
      <w:tr w:rsidR="00FF2432" w14:paraId="047DB473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A94AB56" w14:textId="77777777" w:rsidR="00FF2432" w:rsidRPr="00D30CC2" w:rsidRDefault="00FF2432" w:rsidP="00B41B7B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  <w:r>
              <w:rPr>
                <w:b/>
                <w:bCs/>
              </w:rPr>
              <w:t>/referent</w:t>
            </w:r>
          </w:p>
        </w:tc>
      </w:tr>
      <w:tr w:rsidR="00FF2432" w14:paraId="513034BF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47B6" w14:textId="77777777" w:rsidR="00FF2432" w:rsidRDefault="00FF2432" w:rsidP="00B41B7B">
            <w: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4C0A35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F2432" w14:paraId="1BF68497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64A5" w14:textId="77777777" w:rsidR="00FF2432" w:rsidRDefault="00FF2432" w:rsidP="00B41B7B">
            <w: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75DEF0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F2432" w14:paraId="1E00988E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1CE" w14:textId="77777777" w:rsidR="00FF2432" w:rsidRDefault="00FF2432" w:rsidP="00B41B7B">
            <w: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3A0A95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2B4BB70" w14:textId="77777777" w:rsidR="00FF2432" w:rsidRDefault="00FF2432" w:rsidP="00B41B7B">
            <w:pPr>
              <w:rPr>
                <w:highlight w:val="lightGray"/>
              </w:rPr>
            </w:pPr>
          </w:p>
          <w:p w14:paraId="5A879233" w14:textId="7FF796E3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E-mailadres:</w:t>
            </w:r>
          </w:p>
        </w:tc>
      </w:tr>
      <w:tr w:rsidR="00FF2432" w14:paraId="68785D0F" w14:textId="77777777" w:rsidTr="00B41B7B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80B72F8" w14:textId="77777777" w:rsidR="00FF2432" w:rsidRPr="00F67FFA" w:rsidRDefault="00FF2432" w:rsidP="00B41B7B">
            <w:pPr>
              <w:rPr>
                <w:b/>
                <w:bCs/>
                <w:highlight w:val="yellow"/>
              </w:rPr>
            </w:pPr>
            <w:r w:rsidRPr="00F67FFA">
              <w:rPr>
                <w:b/>
                <w:bCs/>
              </w:rPr>
              <w:t xml:space="preserve">Nadere informatie referentieproject: </w:t>
            </w:r>
            <w:r w:rsidRPr="00F67FFA">
              <w:rPr>
                <w:b/>
                <w:bCs/>
                <w:highlight w:val="yellow"/>
                <w:u w:val="single"/>
              </w:rPr>
              <w:t>Referentie eis 2:</w:t>
            </w:r>
          </w:p>
          <w:p w14:paraId="17E933E3" w14:textId="1EBA9524" w:rsidR="00F67FFA" w:rsidRPr="00F67FFA" w:rsidRDefault="00F67FFA" w:rsidP="00B41B7B">
            <w:pPr>
              <w:rPr>
                <w:b/>
                <w:bCs/>
                <w:i/>
                <w:iCs/>
              </w:rPr>
            </w:pPr>
            <w:r w:rsidRPr="00F67FFA">
              <w:rPr>
                <w:b/>
                <w:bCs/>
                <w:i/>
                <w:iCs/>
                <w:highlight w:val="yellow"/>
              </w:rPr>
              <w:t xml:space="preserve">De Inschrijver beschikt over ervaring </w:t>
            </w:r>
            <w:proofErr w:type="gramStart"/>
            <w:r w:rsidRPr="00F67FFA">
              <w:rPr>
                <w:b/>
                <w:bCs/>
                <w:i/>
                <w:iCs/>
                <w:highlight w:val="yellow"/>
              </w:rPr>
              <w:t>inzake</w:t>
            </w:r>
            <w:proofErr w:type="gramEnd"/>
            <w:r w:rsidRPr="00F67FFA">
              <w:rPr>
                <w:b/>
                <w:bCs/>
                <w:i/>
                <w:iCs/>
                <w:highlight w:val="yellow"/>
              </w:rPr>
              <w:t xml:space="preserve"> het produceren en leveren van 500 stuks verzamelcontainers (geheel compleet) van 500l en/of meer, die voldoen aan de NEN-EN 840 norm onder een afroepcontract/ raamovereenkomst.</w:t>
            </w:r>
          </w:p>
        </w:tc>
      </w:tr>
      <w:tr w:rsidR="00FF2432" w14:paraId="2C2BAFE5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13B" w14:textId="77777777" w:rsidR="00FF2432" w:rsidRDefault="00FF2432" w:rsidP="00B41B7B">
            <w: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172D24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</w:tc>
      </w:tr>
      <w:tr w:rsidR="00FF2432" w14:paraId="0A1275F8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BABC" w14:textId="77777777" w:rsidR="00FF2432" w:rsidRDefault="00FF2432" w:rsidP="00B41B7B">
            <w: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939044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Startdatum</w:t>
            </w:r>
          </w:p>
        </w:tc>
      </w:tr>
      <w:tr w:rsidR="00FF2432" w14:paraId="57DE6BE5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68EA" w14:textId="77777777" w:rsidR="00FF2432" w:rsidRDefault="00FF2432" w:rsidP="00B41B7B">
            <w:r>
              <w:t>O</w:t>
            </w:r>
            <w:r w:rsidRPr="00467949">
              <w:t>mvang van de referentie</w:t>
            </w:r>
            <w:r>
              <w:t>project/opdracht</w:t>
            </w:r>
          </w:p>
          <w:p w14:paraId="387986DD" w14:textId="5D973DC8" w:rsidR="00FF2432" w:rsidRDefault="00FF2432" w:rsidP="00B41B7B">
            <w:r>
              <w:t>Waarde/omzet (excl. btw) per contractjaar: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37AC6C" w14:textId="41276BD1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Omvang project of jaaromzet beheerdiensten</w:t>
            </w:r>
          </w:p>
        </w:tc>
      </w:tr>
      <w:tr w:rsidR="00FF2432" w14:paraId="23FC68D8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2708" w14:textId="77777777" w:rsidR="00FF2432" w:rsidRDefault="00FF2432" w:rsidP="00B41B7B">
            <w: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8C1488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Einddatum </w:t>
            </w:r>
          </w:p>
        </w:tc>
      </w:tr>
      <w:tr w:rsidR="00FF2432" w14:paraId="48504334" w14:textId="77777777" w:rsidTr="00B41B7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54EEC3B" w14:textId="77777777" w:rsidR="00FF2432" w:rsidRDefault="00FF2432" w:rsidP="00B41B7B">
            <w: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C94B07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  <w:tr w:rsidR="00FF2432" w14:paraId="655D3737" w14:textId="77777777" w:rsidTr="00B41B7B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FECD" w14:textId="77777777" w:rsidR="00FF2432" w:rsidRDefault="00FF2432" w:rsidP="00B41B7B">
            <w:r>
              <w:t>O</w:t>
            </w:r>
            <w:r w:rsidRPr="0002190C">
              <w:t>mschrijving van de dienst en motivering waarom deze referentie relevant is</w:t>
            </w:r>
            <w:r>
              <w:t xml:space="preserve"> m.b.t. de kerncompetentie: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F1E14F" w14:textId="77777777" w:rsidR="00FF2432" w:rsidRDefault="00FF2432" w:rsidP="00B41B7B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</w:tbl>
    <w:p w14:paraId="0EC59027" w14:textId="4544066F" w:rsidR="00F67FFA" w:rsidRDefault="00F67FFA"/>
    <w:p w14:paraId="5DB7AAD6" w14:textId="77777777" w:rsidR="00F67FFA" w:rsidRDefault="00F67FFA">
      <w:r>
        <w:br w:type="page"/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253"/>
        <w:gridCol w:w="4678"/>
      </w:tblGrid>
      <w:tr w:rsidR="00F67FFA" w14:paraId="2B79E2DE" w14:textId="77777777" w:rsidTr="001A5180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A21BDC3" w14:textId="77777777" w:rsidR="00F67FFA" w:rsidRPr="00D30CC2" w:rsidRDefault="00F67FFA" w:rsidP="001A5180">
            <w:pPr>
              <w:ind w:right="-336"/>
              <w:rPr>
                <w:b/>
                <w:bCs/>
              </w:rPr>
            </w:pPr>
            <w:r w:rsidRPr="00D30CC2">
              <w:rPr>
                <w:b/>
                <w:bCs/>
              </w:rPr>
              <w:lastRenderedPageBreak/>
              <w:t>Inschrijver</w:t>
            </w:r>
          </w:p>
        </w:tc>
      </w:tr>
      <w:tr w:rsidR="00F67FFA" w14:paraId="5F7FB00B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303E" w14:textId="77777777" w:rsidR="00F67FFA" w:rsidRDefault="00F67FFA" w:rsidP="001A5180">
            <w: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EA4B350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Naam Inschrijver</w:t>
            </w:r>
          </w:p>
        </w:tc>
      </w:tr>
      <w:tr w:rsidR="00F67FFA" w14:paraId="6FFE4D04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87BD" w14:textId="77777777" w:rsidR="00F67FFA" w:rsidRDefault="00F67FFA" w:rsidP="001A518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112D29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F67FFA" w14:paraId="133C1532" w14:textId="77777777" w:rsidTr="001A5180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9DD8B77" w14:textId="77777777" w:rsidR="00F67FFA" w:rsidRPr="00D30CC2" w:rsidRDefault="00F67FFA" w:rsidP="001A518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Referentieproject</w:t>
            </w:r>
          </w:p>
        </w:tc>
      </w:tr>
      <w:tr w:rsidR="00F67FFA" w14:paraId="44362EA3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E527" w14:textId="77777777" w:rsidR="00F67FFA" w:rsidRDefault="00F67FFA" w:rsidP="001A5180">
            <w: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434AF4F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F67FFA" w14:paraId="5903F13B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F1E3" w14:textId="77777777" w:rsidR="00F67FFA" w:rsidRDefault="00F67FFA" w:rsidP="001A5180">
            <w: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EF78707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F67FFA" w14:paraId="2D02E21C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4E89" w14:textId="77777777" w:rsidR="00F67FFA" w:rsidRDefault="00F67FFA" w:rsidP="001A5180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B3990A" w14:textId="77777777" w:rsidR="00F67FFA" w:rsidRDefault="00F67FFA" w:rsidP="001A5180"/>
        </w:tc>
      </w:tr>
      <w:tr w:rsidR="00F67FFA" w14:paraId="0D15DEEC" w14:textId="77777777" w:rsidTr="001A5180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2A91EF7" w14:textId="77777777" w:rsidR="00F67FFA" w:rsidRPr="00D30CC2" w:rsidRDefault="00F67FFA" w:rsidP="001A518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Naam en adres opdrachtgever</w:t>
            </w:r>
            <w:r>
              <w:rPr>
                <w:b/>
                <w:bCs/>
              </w:rPr>
              <w:t>/referent</w:t>
            </w:r>
          </w:p>
        </w:tc>
      </w:tr>
      <w:tr w:rsidR="00F67FFA" w14:paraId="55887776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A82" w14:textId="77777777" w:rsidR="00F67FFA" w:rsidRDefault="00F67FFA" w:rsidP="001A5180">
            <w: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A0DE9A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F67FFA" w14:paraId="1149B9F5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893" w14:textId="77777777" w:rsidR="00F67FFA" w:rsidRDefault="00F67FFA" w:rsidP="001A5180">
            <w: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F2AA005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F67FFA" w14:paraId="7CBD4129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B32F" w14:textId="77777777" w:rsidR="00F67FFA" w:rsidRDefault="00F67FFA" w:rsidP="001A5180">
            <w: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C3A0157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8525CB1" w14:textId="77777777" w:rsidR="00F67FFA" w:rsidRDefault="00F67FFA" w:rsidP="001A5180">
            <w:pPr>
              <w:rPr>
                <w:highlight w:val="lightGray"/>
              </w:rPr>
            </w:pPr>
          </w:p>
          <w:p w14:paraId="4ABAD654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E-mailadres:</w:t>
            </w:r>
          </w:p>
        </w:tc>
      </w:tr>
      <w:tr w:rsidR="00F67FFA" w14:paraId="03475781" w14:textId="77777777" w:rsidTr="001A5180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379AA46" w14:textId="100615F5" w:rsidR="00F67FFA" w:rsidRDefault="00F67FFA" w:rsidP="001A5180">
            <w:pPr>
              <w:rPr>
                <w:b/>
                <w:bCs/>
              </w:rPr>
            </w:pPr>
            <w:r w:rsidRPr="00D30CC2">
              <w:rPr>
                <w:b/>
                <w:bCs/>
              </w:rPr>
              <w:t>Nadere informatie referentieproject</w:t>
            </w:r>
            <w:r>
              <w:rPr>
                <w:b/>
                <w:bCs/>
              </w:rPr>
              <w:t xml:space="preserve">: </w:t>
            </w:r>
            <w:r w:rsidRPr="00F67FFA">
              <w:rPr>
                <w:b/>
                <w:bCs/>
                <w:highlight w:val="yellow"/>
                <w:u w:val="single"/>
              </w:rPr>
              <w:t>Referentie eis 3:</w:t>
            </w:r>
          </w:p>
          <w:p w14:paraId="46ECBE24" w14:textId="206BA8F3" w:rsidR="00F67FFA" w:rsidRPr="00F67FFA" w:rsidRDefault="00F67FFA" w:rsidP="001A5180">
            <w:pPr>
              <w:rPr>
                <w:b/>
                <w:bCs/>
                <w:i/>
                <w:iCs/>
              </w:rPr>
            </w:pPr>
            <w:r w:rsidRPr="00F67FFA">
              <w:rPr>
                <w:b/>
                <w:bCs/>
                <w:i/>
                <w:iCs/>
                <w:highlight w:val="yellow"/>
              </w:rPr>
              <w:t xml:space="preserve">De Inschrijver beschikt over ervaring </w:t>
            </w:r>
            <w:proofErr w:type="gramStart"/>
            <w:r w:rsidRPr="00F67FFA">
              <w:rPr>
                <w:b/>
                <w:bCs/>
                <w:i/>
                <w:iCs/>
                <w:highlight w:val="yellow"/>
              </w:rPr>
              <w:t>inzake</w:t>
            </w:r>
            <w:proofErr w:type="gramEnd"/>
            <w:r w:rsidRPr="00F67FFA">
              <w:rPr>
                <w:b/>
                <w:bCs/>
                <w:i/>
                <w:iCs/>
                <w:highlight w:val="yellow"/>
              </w:rPr>
              <w:t xml:space="preserve"> een uitrolproject van minimaal 2.000 stuks 140l/240l uitrollen/uitzetten, inclusief het assembleren, het leveren en plaatsten van de chips volgens STOSAG-standaard, opzetten en invoeren in het CMS van de Inschrijver.</w:t>
            </w:r>
          </w:p>
        </w:tc>
      </w:tr>
      <w:tr w:rsidR="00F67FFA" w14:paraId="1807F57B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9CF8" w14:textId="77777777" w:rsidR="00F67FFA" w:rsidRDefault="00F67FFA" w:rsidP="001A5180">
            <w: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D36BD45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</w:tc>
      </w:tr>
      <w:tr w:rsidR="00F67FFA" w14:paraId="287D07C0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3B5D" w14:textId="77777777" w:rsidR="00F67FFA" w:rsidRDefault="00F67FFA" w:rsidP="001A5180">
            <w: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2F23CC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Startdatum</w:t>
            </w:r>
          </w:p>
        </w:tc>
      </w:tr>
      <w:tr w:rsidR="00F67FFA" w14:paraId="415C3937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24E5" w14:textId="77777777" w:rsidR="00F67FFA" w:rsidRDefault="00F67FFA" w:rsidP="001A5180">
            <w:r>
              <w:t>O</w:t>
            </w:r>
            <w:r w:rsidRPr="00467949">
              <w:t>mvang van de referentie</w:t>
            </w:r>
            <w:r>
              <w:t>project/opdracht</w:t>
            </w:r>
          </w:p>
          <w:p w14:paraId="77573E5A" w14:textId="77777777" w:rsidR="00F67FFA" w:rsidRDefault="00F67FFA" w:rsidP="001A5180">
            <w:r>
              <w:t>Waarde/omzet (excl. btw) per contractjaar: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90008BD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Omvang project of jaaromzet beheerdiensten</w:t>
            </w:r>
          </w:p>
        </w:tc>
      </w:tr>
      <w:tr w:rsidR="00F67FFA" w14:paraId="428F2575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4CE" w14:textId="77777777" w:rsidR="00F67FFA" w:rsidRDefault="00F67FFA" w:rsidP="001A5180">
            <w: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89D3CE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Einddatum </w:t>
            </w:r>
          </w:p>
        </w:tc>
      </w:tr>
      <w:tr w:rsidR="00F67FFA" w14:paraId="1C68A0A5" w14:textId="77777777" w:rsidTr="001A518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89CC603" w14:textId="77777777" w:rsidR="00F67FFA" w:rsidRDefault="00F67FFA" w:rsidP="001A5180">
            <w: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650B21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  <w:tr w:rsidR="00F67FFA" w14:paraId="204FABC5" w14:textId="77777777" w:rsidTr="001A5180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A17F" w14:textId="77777777" w:rsidR="00F67FFA" w:rsidRDefault="00F67FFA" w:rsidP="001A5180">
            <w:r>
              <w:t>O</w:t>
            </w:r>
            <w:r w:rsidRPr="0002190C">
              <w:t>mschrijving van de dienst en motivering waarom deze referentie relevant is</w:t>
            </w:r>
            <w:r>
              <w:t xml:space="preserve"> m.b.t. de kerncompetentie: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52B7C62" w14:textId="77777777" w:rsidR="00F67FFA" w:rsidRDefault="00F67FFA" w:rsidP="001A5180">
            <w:pPr>
              <w:rPr>
                <w:highlight w:val="lightGray"/>
              </w:rPr>
            </w:pPr>
            <w:r>
              <w:rPr>
                <w:highlight w:val="lightGray"/>
              </w:rPr>
              <w:t>Invullen door Inschrijver</w:t>
            </w:r>
          </w:p>
        </w:tc>
      </w:tr>
    </w:tbl>
    <w:p w14:paraId="3739F3A0" w14:textId="77777777" w:rsidR="00FF2432" w:rsidRDefault="00FF2432"/>
    <w:sectPr w:rsidR="00FF2432" w:rsidSect="00755E81">
      <w:headerReference w:type="default" r:id="rId7"/>
      <w:pgSz w:w="11906" w:h="16838"/>
      <w:pgMar w:top="1191" w:right="906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8A047" w14:textId="77777777" w:rsidR="007A6286" w:rsidRDefault="007A6286" w:rsidP="00D30CC2">
      <w:pPr>
        <w:spacing w:line="240" w:lineRule="auto"/>
      </w:pPr>
      <w:r>
        <w:separator/>
      </w:r>
    </w:p>
  </w:endnote>
  <w:endnote w:type="continuationSeparator" w:id="0">
    <w:p w14:paraId="6C0712EC" w14:textId="77777777" w:rsidR="007A6286" w:rsidRDefault="007A6286" w:rsidP="00D30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43B42" w14:textId="77777777" w:rsidR="007A6286" w:rsidRDefault="007A6286" w:rsidP="00D30CC2">
      <w:pPr>
        <w:spacing w:line="240" w:lineRule="auto"/>
      </w:pPr>
      <w:r>
        <w:separator/>
      </w:r>
    </w:p>
  </w:footnote>
  <w:footnote w:type="continuationSeparator" w:id="0">
    <w:p w14:paraId="12DFAFD8" w14:textId="77777777" w:rsidR="007A6286" w:rsidRDefault="007A6286" w:rsidP="00D30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9B86A" w14:textId="48BE21EF" w:rsidR="00D30CC2" w:rsidRPr="00220940" w:rsidRDefault="00D30CC2" w:rsidP="00D30CC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70D0AC2" w14:textId="4FC6C739" w:rsidR="00D30CC2" w:rsidRPr="00D30CC2" w:rsidRDefault="00FF2432" w:rsidP="00FF2432">
    <w:pPr>
      <w:pStyle w:val="Koptekst"/>
      <w:rPr>
        <w:sz w:val="18"/>
        <w:szCs w:val="18"/>
      </w:rPr>
    </w:pPr>
    <w:r w:rsidRPr="00FF2432">
      <w:rPr>
        <w:sz w:val="18"/>
        <w:szCs w:val="18"/>
      </w:rPr>
      <w:t>AI2022-</w:t>
    </w:r>
    <w:r w:rsidR="001C3386">
      <w:rPr>
        <w:sz w:val="18"/>
        <w:szCs w:val="18"/>
      </w:rPr>
      <w:t>0068</w:t>
    </w:r>
    <w:r w:rsidRPr="00FF2432">
      <w:rPr>
        <w:sz w:val="18"/>
        <w:szCs w:val="18"/>
      </w:rPr>
      <w:t xml:space="preserve"> </w:t>
    </w:r>
    <w:r w:rsidR="00980FE6">
      <w:rPr>
        <w:sz w:val="18"/>
        <w:szCs w:val="18"/>
      </w:rPr>
      <w:t>Rol</w:t>
    </w:r>
    <w:r w:rsidRPr="00FF2432">
      <w:rPr>
        <w:sz w:val="18"/>
        <w:szCs w:val="18"/>
      </w:rPr>
      <w:t>containers Levering en Beheerdiensten Amsterdam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1D310B0"/>
    <w:multiLevelType w:val="hybridMultilevel"/>
    <w:tmpl w:val="DDDCE6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17781"/>
    <w:multiLevelType w:val="hybridMultilevel"/>
    <w:tmpl w:val="DDDCE6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F32"/>
    <w:multiLevelType w:val="hybridMultilevel"/>
    <w:tmpl w:val="DDDCE6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0012"/>
    <w:multiLevelType w:val="hybridMultilevel"/>
    <w:tmpl w:val="DDDCE6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0455F"/>
    <w:multiLevelType w:val="hybridMultilevel"/>
    <w:tmpl w:val="DDDCE6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24C77"/>
    <w:multiLevelType w:val="hybridMultilevel"/>
    <w:tmpl w:val="C97878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8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9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2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4275986">
    <w:abstractNumId w:val="0"/>
  </w:num>
  <w:num w:numId="2" w16cid:durableId="329253826">
    <w:abstractNumId w:val="9"/>
  </w:num>
  <w:num w:numId="3" w16cid:durableId="794256985">
    <w:abstractNumId w:val="13"/>
  </w:num>
  <w:num w:numId="4" w16cid:durableId="1674213699">
    <w:abstractNumId w:val="12"/>
  </w:num>
  <w:num w:numId="5" w16cid:durableId="2037658751">
    <w:abstractNumId w:val="0"/>
  </w:num>
  <w:num w:numId="6" w16cid:durableId="480389904">
    <w:abstractNumId w:val="8"/>
  </w:num>
  <w:num w:numId="7" w16cid:durableId="562253751">
    <w:abstractNumId w:val="11"/>
  </w:num>
  <w:num w:numId="8" w16cid:durableId="1367951526">
    <w:abstractNumId w:val="10"/>
  </w:num>
  <w:num w:numId="9" w16cid:durableId="1297831279">
    <w:abstractNumId w:val="13"/>
  </w:num>
  <w:num w:numId="10" w16cid:durableId="829756536">
    <w:abstractNumId w:val="12"/>
  </w:num>
  <w:num w:numId="11" w16cid:durableId="653531846">
    <w:abstractNumId w:val="12"/>
  </w:num>
  <w:num w:numId="12" w16cid:durableId="767232056">
    <w:abstractNumId w:val="12"/>
  </w:num>
  <w:num w:numId="13" w16cid:durableId="1706518778">
    <w:abstractNumId w:val="12"/>
  </w:num>
  <w:num w:numId="14" w16cid:durableId="176777761">
    <w:abstractNumId w:val="12"/>
  </w:num>
  <w:num w:numId="15" w16cid:durableId="1937402624">
    <w:abstractNumId w:val="12"/>
  </w:num>
  <w:num w:numId="16" w16cid:durableId="1283147093">
    <w:abstractNumId w:val="12"/>
  </w:num>
  <w:num w:numId="17" w16cid:durableId="1346591144">
    <w:abstractNumId w:val="12"/>
  </w:num>
  <w:num w:numId="18" w16cid:durableId="1663586274">
    <w:abstractNumId w:val="12"/>
  </w:num>
  <w:num w:numId="19" w16cid:durableId="382288145">
    <w:abstractNumId w:val="10"/>
  </w:num>
  <w:num w:numId="20" w16cid:durableId="1435128617">
    <w:abstractNumId w:val="13"/>
  </w:num>
  <w:num w:numId="21" w16cid:durableId="1206912890">
    <w:abstractNumId w:val="0"/>
  </w:num>
  <w:num w:numId="22" w16cid:durableId="916209512">
    <w:abstractNumId w:val="8"/>
  </w:num>
  <w:num w:numId="23" w16cid:durableId="963316662">
    <w:abstractNumId w:val="11"/>
  </w:num>
  <w:num w:numId="24" w16cid:durableId="813983323">
    <w:abstractNumId w:val="0"/>
  </w:num>
  <w:num w:numId="25" w16cid:durableId="817109690">
    <w:abstractNumId w:val="0"/>
  </w:num>
  <w:num w:numId="26" w16cid:durableId="203450108">
    <w:abstractNumId w:val="0"/>
  </w:num>
  <w:num w:numId="27" w16cid:durableId="13630930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9264383">
    <w:abstractNumId w:val="6"/>
  </w:num>
  <w:num w:numId="29" w16cid:durableId="471319">
    <w:abstractNumId w:val="2"/>
  </w:num>
  <w:num w:numId="30" w16cid:durableId="2126540042">
    <w:abstractNumId w:val="3"/>
  </w:num>
  <w:num w:numId="31" w16cid:durableId="16547518">
    <w:abstractNumId w:val="5"/>
  </w:num>
  <w:num w:numId="32" w16cid:durableId="1537081980">
    <w:abstractNumId w:val="4"/>
  </w:num>
  <w:num w:numId="33" w16cid:durableId="191470587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971DD"/>
    <w:rsid w:val="000B46D8"/>
    <w:rsid w:val="000B60F1"/>
    <w:rsid w:val="00177A29"/>
    <w:rsid w:val="001C3386"/>
    <w:rsid w:val="00235A5A"/>
    <w:rsid w:val="00297FBE"/>
    <w:rsid w:val="002B5524"/>
    <w:rsid w:val="002D6459"/>
    <w:rsid w:val="002F3BF4"/>
    <w:rsid w:val="003A1329"/>
    <w:rsid w:val="003A23C5"/>
    <w:rsid w:val="003B3222"/>
    <w:rsid w:val="003E56F4"/>
    <w:rsid w:val="00402DB5"/>
    <w:rsid w:val="00424DED"/>
    <w:rsid w:val="00444725"/>
    <w:rsid w:val="00471FC3"/>
    <w:rsid w:val="00482A4F"/>
    <w:rsid w:val="00497444"/>
    <w:rsid w:val="004D6B13"/>
    <w:rsid w:val="004E3AC8"/>
    <w:rsid w:val="00527398"/>
    <w:rsid w:val="00566715"/>
    <w:rsid w:val="00583EA0"/>
    <w:rsid w:val="00632123"/>
    <w:rsid w:val="00724E00"/>
    <w:rsid w:val="00753142"/>
    <w:rsid w:val="00755E81"/>
    <w:rsid w:val="007A6286"/>
    <w:rsid w:val="008104C5"/>
    <w:rsid w:val="008402D9"/>
    <w:rsid w:val="008C3D7D"/>
    <w:rsid w:val="009175F9"/>
    <w:rsid w:val="00944F2B"/>
    <w:rsid w:val="009761CF"/>
    <w:rsid w:val="00980FE6"/>
    <w:rsid w:val="009B0D92"/>
    <w:rsid w:val="00A03098"/>
    <w:rsid w:val="00A25AF0"/>
    <w:rsid w:val="00A3732E"/>
    <w:rsid w:val="00A41D0C"/>
    <w:rsid w:val="00A53085"/>
    <w:rsid w:val="00A84462"/>
    <w:rsid w:val="00AE586C"/>
    <w:rsid w:val="00B53225"/>
    <w:rsid w:val="00BD0C39"/>
    <w:rsid w:val="00C00152"/>
    <w:rsid w:val="00C46403"/>
    <w:rsid w:val="00C50304"/>
    <w:rsid w:val="00D30CC2"/>
    <w:rsid w:val="00D756DF"/>
    <w:rsid w:val="00E47591"/>
    <w:rsid w:val="00EB1492"/>
    <w:rsid w:val="00EF7367"/>
    <w:rsid w:val="00F12F0D"/>
    <w:rsid w:val="00F16E1D"/>
    <w:rsid w:val="00F67FFA"/>
    <w:rsid w:val="00FE2507"/>
    <w:rsid w:val="00FF2432"/>
    <w:rsid w:val="00F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0792C"/>
  <w15:docId w15:val="{E491E0E4-6A3A-1D44-817C-3DE894D7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AE586C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E586C"/>
    <w:rPr>
      <w:rFonts w:ascii="Times New Roman" w:eastAsia="Calibri" w:hAnsi="Times New Roman"/>
      <w:sz w:val="18"/>
      <w:szCs w:val="18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0CC2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D30CC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30CC2"/>
    <w:rPr>
      <w:rFonts w:eastAsia="Calibri"/>
      <w:lang w:eastAsia="en-US"/>
    </w:rPr>
  </w:style>
  <w:style w:type="table" w:styleId="Tabelraster">
    <w:name w:val="Table Grid"/>
    <w:basedOn w:val="Standaardtabel"/>
    <w:uiPriority w:val="39"/>
    <w:rsid w:val="00755E81"/>
    <w:pPr>
      <w:spacing w:after="120" w:line="312" w:lineRule="auto"/>
      <w:ind w:left="737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55E81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55E8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4</cp:revision>
  <dcterms:created xsi:type="dcterms:W3CDTF">2022-10-10T14:37:00Z</dcterms:created>
  <dcterms:modified xsi:type="dcterms:W3CDTF">2022-10-11T11:58:00Z</dcterms:modified>
</cp:coreProperties>
</file>